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68781" w14:textId="5622C515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>Bijlage</w:t>
      </w:r>
      <w:r w:rsidR="004A1D33">
        <w:t xml:space="preserve"> 6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4A1D33">
        <w:t>levering</w:t>
      </w:r>
    </w:p>
    <w:p w14:paraId="3F068782" w14:textId="77777777" w:rsidR="00583EA0" w:rsidRDefault="00583EA0" w:rsidP="00583EA0">
      <w:r>
        <w:t>De grijze teksten met toelichting in de gele velden dienen te worden vervangen door invullingen van de gegadigde.</w:t>
      </w:r>
    </w:p>
    <w:tbl>
      <w:tblPr>
        <w:tblW w:w="925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947"/>
        <w:gridCol w:w="4924"/>
      </w:tblGrid>
      <w:tr w:rsidR="00583EA0" w14:paraId="3F068786" w14:textId="77777777" w:rsidTr="006861CB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784" w14:textId="77777777" w:rsidR="00583EA0" w:rsidRDefault="00583EA0"/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8785" w14:textId="77777777" w:rsidR="00583EA0" w:rsidRDefault="00583EA0">
            <w:r>
              <w:t>Inschrijver</w:t>
            </w:r>
          </w:p>
        </w:tc>
      </w:tr>
      <w:tr w:rsidR="00583EA0" w14:paraId="3F06878A" w14:textId="77777777" w:rsidTr="006861CB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787" w14:textId="77777777" w:rsidR="00583EA0" w:rsidRDefault="00583EA0"/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8788" w14:textId="77777777" w:rsidR="00583EA0" w:rsidRDefault="00583EA0">
            <w:r>
              <w:t>Naam: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06878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3F06878E" w14:textId="77777777" w:rsidTr="006861CB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78B" w14:textId="77777777" w:rsidR="00583EA0" w:rsidRDefault="00583EA0"/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878C" w14:textId="77777777" w:rsidR="00583EA0" w:rsidRDefault="00583EA0">
            <w:proofErr w:type="gramStart"/>
            <w:r>
              <w:t>Adres /</w:t>
            </w:r>
            <w:proofErr w:type="gramEnd"/>
            <w:r>
              <w:t xml:space="preserve"> Postcode vestigingsplaats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06878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3F068791" w14:textId="77777777" w:rsidTr="006861CB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78F" w14:textId="77777777" w:rsidR="00583EA0" w:rsidRDefault="00583EA0"/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8790" w14:textId="77777777" w:rsidR="00583EA0" w:rsidRDefault="00583EA0">
            <w:r>
              <w:t xml:space="preserve">Referentieproject </w:t>
            </w:r>
          </w:p>
        </w:tc>
      </w:tr>
      <w:tr w:rsidR="00583EA0" w14:paraId="3F068799" w14:textId="77777777" w:rsidTr="006861CB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796" w14:textId="77777777" w:rsidR="00583EA0" w:rsidRDefault="00583EA0"/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8797" w14:textId="77777777" w:rsidR="00583EA0" w:rsidRDefault="00583EA0">
            <w:r>
              <w:t>Referentieproject (naam)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06879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3F0687A3" w14:textId="77777777" w:rsidTr="006861CB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79A" w14:textId="77777777" w:rsidR="00583EA0" w:rsidRDefault="00583EA0"/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79B" w14:textId="77777777" w:rsidR="00583EA0" w:rsidRDefault="00583EA0">
            <w:r>
              <w:t>Referentie heeft betrekking op:</w:t>
            </w:r>
          </w:p>
          <w:p w14:paraId="3F06879C" w14:textId="77777777" w:rsidR="00583EA0" w:rsidRDefault="00583EA0">
            <w:r>
              <w:t xml:space="preserve"> </w:t>
            </w:r>
          </w:p>
          <w:p w14:paraId="3F06879D" w14:textId="77777777" w:rsidR="00583EA0" w:rsidRDefault="00583EA0"/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06879E" w14:textId="584D4400" w:rsidR="00583EA0" w:rsidRDefault="00583EA0">
            <w:r>
              <w:sym w:font="Wingdings" w:char="F06F"/>
            </w:r>
            <w:r>
              <w:t xml:space="preserve">  Kerncompetentie </w:t>
            </w:r>
            <w:r w:rsidR="00CC085D">
              <w:t>Perceel 1</w:t>
            </w:r>
          </w:p>
          <w:p w14:paraId="3F06879F" w14:textId="43FCE0E7" w:rsidR="00583EA0" w:rsidRDefault="00583EA0">
            <w:r>
              <w:sym w:font="Wingdings" w:char="F06F"/>
            </w:r>
            <w:r>
              <w:t xml:space="preserve">  Kerncompetentie </w:t>
            </w:r>
            <w:r w:rsidR="00CC085D">
              <w:t xml:space="preserve">Perceel </w:t>
            </w:r>
            <w:r w:rsidR="00CC085D">
              <w:t>2</w:t>
            </w:r>
          </w:p>
          <w:p w14:paraId="3F0687A0" w14:textId="1BAA49FD" w:rsidR="00583EA0" w:rsidRDefault="00583EA0">
            <w:r>
              <w:sym w:font="Wingdings" w:char="F06F"/>
            </w:r>
            <w:r>
              <w:t xml:space="preserve">  Kerncompetentie </w:t>
            </w:r>
            <w:r w:rsidR="00CC085D">
              <w:t xml:space="preserve">Perceel </w:t>
            </w:r>
            <w:r w:rsidR="00CC085D">
              <w:t>3</w:t>
            </w:r>
          </w:p>
          <w:p w14:paraId="3F0687A1" w14:textId="3240DDB6" w:rsidR="004A1D33" w:rsidRDefault="00583EA0" w:rsidP="004A1D33">
            <w:r>
              <w:sym w:font="Wingdings" w:char="F06F"/>
            </w:r>
            <w:r>
              <w:t xml:space="preserve">  </w:t>
            </w:r>
            <w:r w:rsidR="004A1D33">
              <w:t xml:space="preserve">Kerncompetentie </w:t>
            </w:r>
            <w:r w:rsidR="00CC085D">
              <w:t xml:space="preserve">Perceel </w:t>
            </w:r>
            <w:r w:rsidR="00CC085D">
              <w:t>4</w:t>
            </w:r>
          </w:p>
          <w:p w14:paraId="3F0687A2" w14:textId="75B4F058" w:rsidR="00583EA0" w:rsidRDefault="00583EA0"/>
        </w:tc>
      </w:tr>
      <w:tr w:rsidR="00583EA0" w14:paraId="3F0687A6" w14:textId="77777777" w:rsidTr="006861CB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7A4" w14:textId="77777777" w:rsidR="00583EA0" w:rsidRDefault="00583EA0"/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87A5" w14:textId="77777777" w:rsidR="00583EA0" w:rsidRDefault="00583EA0">
            <w:r>
              <w:t>Naam en adres opdrachtgever:</w:t>
            </w:r>
          </w:p>
        </w:tc>
      </w:tr>
      <w:tr w:rsidR="00583EA0" w14:paraId="3F0687AA" w14:textId="77777777" w:rsidTr="006861CB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7A7" w14:textId="77777777" w:rsidR="00583EA0" w:rsidRDefault="00583EA0"/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87A8" w14:textId="1EBCD221" w:rsidR="00583EA0" w:rsidRDefault="009168FF">
            <w:r>
              <w:t>Opdrachtgever (referent)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0687A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3F0687AE" w14:textId="77777777" w:rsidTr="006861CB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7AB" w14:textId="77777777" w:rsidR="00583EA0" w:rsidRDefault="00583EA0"/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87AC" w14:textId="77777777" w:rsidR="00583EA0" w:rsidRDefault="00583EA0">
            <w:r>
              <w:t>Contactpersoon bij de opdrachtgever: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0687A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3F0687B4" w14:textId="77777777" w:rsidTr="006861CB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7AF" w14:textId="77777777" w:rsidR="00583EA0" w:rsidRDefault="00583EA0"/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87B0" w14:textId="77777777" w:rsidR="00583EA0" w:rsidRDefault="00583EA0">
            <w:r>
              <w:t>Contactgegevens contactpersoon bij de opdrachtgever: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F0687B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3F0687B3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E-mail adres</w:t>
            </w:r>
            <w:proofErr w:type="gramEnd"/>
            <w:r>
              <w:rPr>
                <w:highlight w:val="lightGray"/>
              </w:rPr>
              <w:t>:</w:t>
            </w:r>
          </w:p>
        </w:tc>
      </w:tr>
      <w:tr w:rsidR="00583EA0" w14:paraId="3F0687B7" w14:textId="77777777" w:rsidTr="006861CB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7B5" w14:textId="77777777" w:rsidR="00583EA0" w:rsidRDefault="00583EA0"/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87B6" w14:textId="77777777" w:rsidR="00583EA0" w:rsidRDefault="00583EA0">
            <w:r>
              <w:t xml:space="preserve">Nadere </w:t>
            </w:r>
            <w:proofErr w:type="gramStart"/>
            <w:r>
              <w:t>informatie referentieproject</w:t>
            </w:r>
            <w:proofErr w:type="gramEnd"/>
          </w:p>
        </w:tc>
      </w:tr>
      <w:tr w:rsidR="00583EA0" w14:paraId="3F0687BD" w14:textId="77777777" w:rsidTr="006861CB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7B8" w14:textId="77777777" w:rsidR="00583EA0" w:rsidRDefault="00583EA0"/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87B9" w14:textId="098D9D34" w:rsidR="00583EA0" w:rsidRDefault="009168FF">
            <w:r>
              <w:t>Plaats van levering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F0687BC" w14:textId="74C66486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Locatiegegevens /</w:t>
            </w:r>
            <w:proofErr w:type="gramEnd"/>
            <w:r>
              <w:rPr>
                <w:highlight w:val="lightGray"/>
              </w:rPr>
              <w:t xml:space="preserve"> adres.</w:t>
            </w:r>
          </w:p>
        </w:tc>
      </w:tr>
      <w:tr w:rsidR="00583EA0" w14:paraId="3F0687C1" w14:textId="77777777" w:rsidTr="006861CB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7BE" w14:textId="77777777" w:rsidR="00583EA0" w:rsidRDefault="00583EA0"/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87BF" w14:textId="77777777" w:rsidR="00583EA0" w:rsidRDefault="00583EA0">
            <w:r>
              <w:t>Datum van de opdrachtverlening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0687C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3F0687C5" w14:textId="77777777" w:rsidTr="006861CB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7C2" w14:textId="77777777" w:rsidR="00583EA0" w:rsidRDefault="00583EA0"/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87C3" w14:textId="7C3B5480" w:rsidR="00583EA0" w:rsidRDefault="00667146">
            <w:r>
              <w:t>Financiële omvang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0687C4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€  (</w:t>
            </w:r>
            <w:proofErr w:type="gramEnd"/>
            <w:r>
              <w:rPr>
                <w:highlight w:val="lightGray"/>
              </w:rPr>
              <w:t>excl. BTW)</w:t>
            </w:r>
          </w:p>
        </w:tc>
      </w:tr>
      <w:tr w:rsidR="00583EA0" w14:paraId="3F0687CD" w14:textId="77777777" w:rsidTr="006861CB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7CA" w14:textId="77777777" w:rsidR="00583EA0" w:rsidRDefault="00583EA0"/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87CB" w14:textId="77777777" w:rsidR="00583EA0" w:rsidRDefault="00583EA0">
            <w:r>
              <w:t>Oorspronkelijke opleverdatum bij opdrachtverstrekking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0687C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3F0687D2" w14:textId="77777777" w:rsidTr="006861CB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7CE" w14:textId="77777777" w:rsidR="00583EA0" w:rsidRDefault="00583EA0"/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7D0" w14:textId="4B5C3D67" w:rsidR="00583EA0" w:rsidRDefault="006861CB">
            <w:r w:rsidRPr="003F0881">
              <w:t>Duur van het contract/periode van levering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0687D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3F0687DB" w14:textId="77777777" w:rsidTr="006861CB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0687D8" w14:textId="77777777" w:rsidR="00583EA0" w:rsidRDefault="00583EA0"/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F0687D9" w14:textId="77777777" w:rsidR="00583EA0" w:rsidRDefault="00583EA0">
            <w:r>
              <w:t>Uitgevoerd in samenwerkingsverband: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0687DA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Ja /</w:t>
            </w:r>
            <w:proofErr w:type="gramEnd"/>
            <w:r>
              <w:rPr>
                <w:highlight w:val="lightGray"/>
              </w:rPr>
              <w:t xml:space="preserve"> nee (indien ja: hieronder invullen)</w:t>
            </w:r>
          </w:p>
        </w:tc>
      </w:tr>
      <w:tr w:rsidR="00583EA0" w14:paraId="3F0687DF" w14:textId="77777777" w:rsidTr="006861CB">
        <w:trPr>
          <w:cantSplit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0687DC" w14:textId="77777777" w:rsidR="00583EA0" w:rsidRDefault="00583EA0"/>
        </w:tc>
        <w:tc>
          <w:tcPr>
            <w:tcW w:w="39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F0687DD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0687D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3F0687E3" w14:textId="77777777" w:rsidTr="00EE0954">
        <w:trPr>
          <w:cantSplit/>
          <w:trHeight w:val="2423"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0687E0" w14:textId="77777777" w:rsidR="00583EA0" w:rsidRDefault="00583EA0"/>
        </w:tc>
        <w:tc>
          <w:tcPr>
            <w:tcW w:w="39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F0687E1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9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0687E2" w14:textId="7794922A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Omschrijving van </w:t>
            </w:r>
            <w:r w:rsidR="00D24BC1">
              <w:rPr>
                <w:highlight w:val="lightGray"/>
              </w:rPr>
              <w:t>hetgeen is geleverd in het kader van de referentie</w:t>
            </w:r>
          </w:p>
        </w:tc>
      </w:tr>
      <w:tr w:rsidR="00583EA0" w14:paraId="3F0687EB" w14:textId="77777777" w:rsidTr="006861CB">
        <w:trPr>
          <w:cantSplit/>
          <w:trHeight w:val="1805"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7E4" w14:textId="77777777" w:rsidR="00583EA0" w:rsidRDefault="00583EA0"/>
        </w:tc>
        <w:tc>
          <w:tcPr>
            <w:tcW w:w="39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87E5" w14:textId="5182A9B1" w:rsidR="00583EA0" w:rsidRDefault="00583EA0">
            <w:r>
              <w:t xml:space="preserve">Omvang van de werkzaamheden die door de gegadigde en de andere deelnemers in </w:t>
            </w:r>
            <w:r w:rsidR="001B62C2">
              <w:t>het samenwerkingsverband</w:t>
            </w:r>
            <w:r>
              <w:t xml:space="preserve"> zijn verricht.</w:t>
            </w:r>
          </w:p>
        </w:tc>
        <w:tc>
          <w:tcPr>
            <w:tcW w:w="49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F0687E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3F0687E7" w14:textId="77777777" w:rsidR="00583EA0" w:rsidRDefault="00583EA0">
            <w:pPr>
              <w:rPr>
                <w:highlight w:val="lightGray"/>
              </w:rPr>
            </w:pPr>
          </w:p>
          <w:p w14:paraId="3F0687E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3F0687E9" w14:textId="77777777" w:rsidR="00583EA0" w:rsidRDefault="00583EA0">
            <w:pPr>
              <w:rPr>
                <w:highlight w:val="lightGray"/>
              </w:rPr>
            </w:pPr>
          </w:p>
          <w:p w14:paraId="3F0687E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3F0687ED" w14:textId="77777777" w:rsidR="000B46D8" w:rsidRDefault="000B46D8" w:rsidP="00A404EA"/>
    <w:sectPr w:rsidR="000B46D8" w:rsidSect="001B62C2">
      <w:pgSz w:w="11906" w:h="16838"/>
      <w:pgMar w:top="1440" w:right="1644" w:bottom="993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45520010">
    <w:abstractNumId w:val="0"/>
  </w:num>
  <w:num w:numId="2" w16cid:durableId="998387026">
    <w:abstractNumId w:val="3"/>
  </w:num>
  <w:num w:numId="3" w16cid:durableId="925382029">
    <w:abstractNumId w:val="7"/>
  </w:num>
  <w:num w:numId="4" w16cid:durableId="558856860">
    <w:abstractNumId w:val="6"/>
  </w:num>
  <w:num w:numId="5" w16cid:durableId="908736721">
    <w:abstractNumId w:val="0"/>
  </w:num>
  <w:num w:numId="6" w16cid:durableId="1132822149">
    <w:abstractNumId w:val="2"/>
  </w:num>
  <w:num w:numId="7" w16cid:durableId="1772772882">
    <w:abstractNumId w:val="5"/>
  </w:num>
  <w:num w:numId="8" w16cid:durableId="560094434">
    <w:abstractNumId w:val="4"/>
  </w:num>
  <w:num w:numId="9" w16cid:durableId="818576928">
    <w:abstractNumId w:val="7"/>
  </w:num>
  <w:num w:numId="10" w16cid:durableId="779102857">
    <w:abstractNumId w:val="6"/>
  </w:num>
  <w:num w:numId="11" w16cid:durableId="2018851143">
    <w:abstractNumId w:val="6"/>
  </w:num>
  <w:num w:numId="12" w16cid:durableId="729309508">
    <w:abstractNumId w:val="6"/>
  </w:num>
  <w:num w:numId="13" w16cid:durableId="557933432">
    <w:abstractNumId w:val="6"/>
  </w:num>
  <w:num w:numId="14" w16cid:durableId="34546563">
    <w:abstractNumId w:val="6"/>
  </w:num>
  <w:num w:numId="15" w16cid:durableId="1663852209">
    <w:abstractNumId w:val="6"/>
  </w:num>
  <w:num w:numId="16" w16cid:durableId="1012728478">
    <w:abstractNumId w:val="6"/>
  </w:num>
  <w:num w:numId="17" w16cid:durableId="1884295121">
    <w:abstractNumId w:val="6"/>
  </w:num>
  <w:num w:numId="18" w16cid:durableId="2120252556">
    <w:abstractNumId w:val="6"/>
  </w:num>
  <w:num w:numId="19" w16cid:durableId="1252861235">
    <w:abstractNumId w:val="4"/>
  </w:num>
  <w:num w:numId="20" w16cid:durableId="553541140">
    <w:abstractNumId w:val="7"/>
  </w:num>
  <w:num w:numId="21" w16cid:durableId="36439777">
    <w:abstractNumId w:val="0"/>
  </w:num>
  <w:num w:numId="22" w16cid:durableId="768041009">
    <w:abstractNumId w:val="2"/>
  </w:num>
  <w:num w:numId="23" w16cid:durableId="711418884">
    <w:abstractNumId w:val="5"/>
  </w:num>
  <w:num w:numId="24" w16cid:durableId="885802226">
    <w:abstractNumId w:val="0"/>
  </w:num>
  <w:num w:numId="25" w16cid:durableId="1285578454">
    <w:abstractNumId w:val="0"/>
  </w:num>
  <w:num w:numId="26" w16cid:durableId="608896899">
    <w:abstractNumId w:val="0"/>
  </w:num>
  <w:num w:numId="27" w16cid:durableId="12848457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B46D8"/>
    <w:rsid w:val="00104580"/>
    <w:rsid w:val="00177A29"/>
    <w:rsid w:val="001B62C2"/>
    <w:rsid w:val="002B5524"/>
    <w:rsid w:val="003B3222"/>
    <w:rsid w:val="00424DED"/>
    <w:rsid w:val="00482A4F"/>
    <w:rsid w:val="004A1D33"/>
    <w:rsid w:val="00527398"/>
    <w:rsid w:val="00583EA0"/>
    <w:rsid w:val="00632123"/>
    <w:rsid w:val="00667146"/>
    <w:rsid w:val="006861CB"/>
    <w:rsid w:val="006F4B85"/>
    <w:rsid w:val="00787690"/>
    <w:rsid w:val="008104C5"/>
    <w:rsid w:val="008402D9"/>
    <w:rsid w:val="009168FF"/>
    <w:rsid w:val="009175F9"/>
    <w:rsid w:val="009761CF"/>
    <w:rsid w:val="009B0D92"/>
    <w:rsid w:val="00A03098"/>
    <w:rsid w:val="00A3732E"/>
    <w:rsid w:val="00A404EA"/>
    <w:rsid w:val="00A53085"/>
    <w:rsid w:val="00BD0C39"/>
    <w:rsid w:val="00CC085D"/>
    <w:rsid w:val="00D24BC1"/>
    <w:rsid w:val="00EB1492"/>
    <w:rsid w:val="00EE0954"/>
    <w:rsid w:val="00F12F0D"/>
    <w:rsid w:val="00F16E1D"/>
    <w:rsid w:val="00F247A5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068781"/>
  <w15:docId w15:val="{C56A3485-464C-4E04-9877-8197B376B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>
      <Value>5</Value>
      <Value>3</Value>
      <Value>1</Value>
    </TaxCatchAll>
    <Contactpersoon xmlns="451ceeed-c77b-4a37-aea6-85893f5a9fb4">
      <UserInfo>
        <DisplayName/>
        <AccountId xsi:nil="true"/>
        <AccountType/>
      </UserInfo>
    </Contactpersoon>
    <EigenaarKennisBasisDocument xmlns="cdbe2661-d840-4850-8710-6d272de092d7" xsi:nil="true"/>
    <TaxKeywordTaxHTField xmlns="451ceeed-c77b-4a37-aea6-85893f5a9fb4">
      <Terms xmlns="http://schemas.microsoft.com/office/infopath/2007/PartnerControls"/>
    </TaxKeywordTaxHTField>
    <o5e923ed7cea4d4092a8dd36d4299ee8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KennisBasis:Kennisnetwerk:Afdeling</TermName>
          <TermId xmlns="http://schemas.microsoft.com/office/infopath/2007/PartnerControls">f40fd2a1-254d-4f5d-a581-0b87e0d4a1cb</TermId>
        </TermInfo>
      </Terms>
    </o5e923ed7cea4d4092a8dd36d4299ee8>
    <ie2fe3e7d5304be5ba2792503bccda19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Niet beoordeeld</TermName>
          <TermId xmlns="http://schemas.microsoft.com/office/infopath/2007/PartnerControls">a2f02964-ec86-4ced-8125-ad4b0dcb2ecf</TermId>
        </TermInfo>
      </Terms>
    </ie2fe3e7d5304be5ba2792503bccda19>
    <hac2f2c6499e4144b3673a1fcb60196f xmlns="cdbe2661-d840-4850-8710-6d272de092d7">
      <Terms xmlns="http://schemas.microsoft.com/office/infopath/2007/PartnerControls"/>
    </hac2f2c6499e4144b3673a1fcb60196f>
    <hc0f62153c0847b9889c85c3d2d4ecd7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Ingenieursbureau</TermName>
          <TermId xmlns="http://schemas.microsoft.com/office/infopath/2007/PartnerControls">9b904282-b3c0-464b-a9c1-c981b6016c99</TermId>
        </TermInfo>
      </Terms>
    </hc0f62153c0847b9889c85c3d2d4ecd7>
    <p5794e9d59e44bd8b49923f10f35147b xmlns="cdbe2661-d840-4850-8710-6d272de092d7">
      <Terms xmlns="http://schemas.microsoft.com/office/infopath/2007/PartnerControls"/>
    </p5794e9d59e44bd8b49923f10f35147b>
    <Verloopdatum xmlns="cdbe2661-d840-4850-8710-6d272de092d7" xsi:nil="true"/>
    <b39ef065e06e489a9d64a55da15c4643 xmlns="cdbe2661-d840-4850-8710-6d272de092d7">
      <Terms xmlns="http://schemas.microsoft.com/office/infopath/2007/PartnerControls"/>
    </b39ef065e06e489a9d64a55da15c4643>
    <_dlc_DocId xmlns="02998913-3846-4f08-8ba7-dc1a0ba2527b">AXWZHS7SHHFZ-945620435-1790</_dlc_DocId>
    <_dlc_DocIdUrl xmlns="02998913-3846-4f08-8ba7-dc1a0ba2527b">
      <Url>https://hoofdstad.sharepoint.com/sites/KB-RE-IB-ILF/_layouts/15/DocIdRedir.aspx?ID=AXWZHS7SHHFZ-945620435-1790</Url>
      <Description>AXWZHS7SHHFZ-945620435-1790</Description>
    </_dlc_DocIdUrl>
    <_dlc_DocIdPersistId xmlns="02998913-3846-4f08-8ba7-dc1a0ba2527b">false</_dlc_DocIdPersistId>
    <e76192b166a6497a80a49e88ec534b5a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Ingenieursbureau</TermName>
          <TermId xmlns="http://schemas.microsoft.com/office/infopath/2007/PartnerControls">9b904282-b3c0-464b-a9c1-c981b6016c99</TermId>
        </TermInfo>
      </Terms>
    </e76192b166a6497a80a49e88ec534b5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KennisBasis document RenE" ma:contentTypeID="0x01010091F31BF392871E4AB6E277D297859ADF010008A8E96855AE184DA8E9BB966E7722A8" ma:contentTypeVersion="22" ma:contentTypeDescription="" ma:contentTypeScope="" ma:versionID="6b54dfc48be65017847843270469506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02998913-3846-4f08-8ba7-dc1a0ba2527b" targetNamespace="http://schemas.microsoft.com/office/2006/metadata/properties" ma:root="true" ma:fieldsID="7dca2e01e05ff3f4883638ec1cd33891" ns2:_="" ns3:_="" ns4:_="">
    <xsd:import namespace="451ceeed-c77b-4a37-aea6-85893f5a9fb4"/>
    <xsd:import namespace="cdbe2661-d840-4850-8710-6d272de092d7"/>
    <xsd:import namespace="02998913-3846-4f08-8ba7-dc1a0ba2527b"/>
    <xsd:element name="properties">
      <xsd:complexType>
        <xsd:sequence>
          <xsd:element name="documentManagement">
            <xsd:complexType>
              <xsd:all>
                <xsd:element ref="ns2:Contactpersoon" minOccurs="0"/>
                <xsd:element ref="ns3:EigenaarKennisBasisDocument" minOccurs="0"/>
                <xsd:element ref="ns3:Verloopdatum" minOccurs="0"/>
                <xsd:element ref="ns3:p5794e9d59e44bd8b49923f10f35147b" minOccurs="0"/>
                <xsd:element ref="ns3:ie2fe3e7d5304be5ba2792503bccda19" minOccurs="0"/>
                <xsd:element ref="ns2:TaxCatchAllLabel" minOccurs="0"/>
                <xsd:element ref="ns3:hac2f2c6499e4144b3673a1fcb60196f" minOccurs="0"/>
                <xsd:element ref="ns3:b39ef065e06e489a9d64a55da15c4643" minOccurs="0"/>
                <xsd:element ref="ns2:TaxCatchAll" minOccurs="0"/>
                <xsd:element ref="ns2:TaxKeywordTaxHTField" minOccurs="0"/>
                <xsd:element ref="ns3:o5e923ed7cea4d4092a8dd36d4299ee8" minOccurs="0"/>
                <xsd:element ref="ns3:hc0f62153c0847b9889c85c3d2d4ecd7" minOccurs="0"/>
                <xsd:element ref="ns3:e76192b166a6497a80a49e88ec534b5a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Contactpersoon" ma:index="6" nillable="true" ma:displayName="Contactpersoon" ma:description="Selecteer hier één of meerdere contactpersonen zodat de gebruiker weet wie men vragen kan stellen over de inhoud" ma:list="UserInfo" ma:SharePointGroup="0" ma:internalName="Contactpersoon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16" nillable="true" ma:displayName="Taxonomy Catch All Column1" ma:hidden="true" ma:list="{df29fee2-2b02-476d-8796-cf2d9d2aca06}" ma:internalName="TaxCatchAllLabel" ma:readOnly="true" ma:showField="CatchAllDataLabel" ma:web="02998913-3846-4f08-8ba7-dc1a0ba25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0" nillable="true" ma:displayName="Taxonomy Catch All Column" ma:hidden="true" ma:list="{df29fee2-2b02-476d-8796-cf2d9d2aca06}" ma:internalName="TaxCatchAll" ma:showField="CatchAllData" ma:web="02998913-3846-4f08-8ba7-dc1a0ba25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1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EigenaarKennisBasisDocument" ma:index="7" nillable="true" ma:displayName="Eigenaarschap" ma:description="Beschrijf hier kort wie de eigenaar is van het document. Hier kan je bijvoorbeeld de naam van een vakgroep, project, afdeling of directie invoeren." ma:internalName="EigenaarKennisBasisDocument">
      <xsd:simpleType>
        <xsd:restriction base="dms:Text">
          <xsd:maxLength value="255"/>
        </xsd:restriction>
      </xsd:simpleType>
    </xsd:element>
    <xsd:element name="Verloopdatum" ma:index="8" nillable="true" ma:displayName="Verloopdatum" ma:description="Selecteer hier de verloopdatum, indien dit van toepassing is op het document" ma:format="DateOnly" ma:internalName="Verloopdatum">
      <xsd:simpleType>
        <xsd:restriction base="dms:DateTime"/>
      </xsd:simpleType>
    </xsd:element>
    <xsd:element name="p5794e9d59e44bd8b49923f10f35147b" ma:index="10" nillable="true" ma:taxonomy="true" ma:internalName="p5794e9d59e44bd8b49923f10f35147b" ma:taxonomyFieldName="Doelgroep" ma:displayName="Doelgroep" ma:default="" ma:fieldId="{95794e9d-59e4-4bd8-b499-23f10f35147b}" ma:taxonomyMulti="true" ma:sspId="3676cea4-3086-4dea-a929-70cf350c881a" ma:termSetId="aa5be3d5-f2f9-42e5-b49d-1abfa4d851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e2fe3e7d5304be5ba2792503bccda19" ma:index="12" nillable="true" ma:taxonomy="true" ma:internalName="ie2fe3e7d5304be5ba2792503bccda19" ma:taxonomyFieldName="Kwaliteitsstatus" ma:displayName="Kwaliteitsstatus" ma:default="1;#Niet beoordeeld|a2f02964-ec86-4ced-8125-ad4b0dcb2ecf" ma:fieldId="{2e2fe3e7-d530-4be5-ba27-92503bccda19}" ma:sspId="3676cea4-3086-4dea-a929-70cf350c881a" ma:termSetId="0a836fad-0058-4a2e-82f9-b0af2728bd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c2f2c6499e4144b3673a1fcb60196f" ma:index="17" nillable="true" ma:taxonomy="true" ma:internalName="hac2f2c6499e4144b3673a1fcb60196f" ma:taxonomyFieldName="Projecttype" ma:displayName="Projecttype" ma:readOnly="false" ma:default="" ma:fieldId="{1ac2f2c6-499e-4144-b367-3a1fcb60196f}" ma:taxonomyMulti="true" ma:sspId="3676cea4-3086-4dea-a929-70cf350c881a" ma:termSetId="d406a8b7-e170-452b-8b9c-cd8543d10d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39ef065e06e489a9d64a55da15c4643" ma:index="19" nillable="true" ma:taxonomy="true" ma:internalName="b39ef065e06e489a9d64a55da15c4643" ma:taxonomyFieldName="InformatieType" ma:displayName="Informatie type" ma:default="" ma:fieldId="{b39ef065-e06e-489a-9d64-a55da15c4643}" ma:sspId="3676cea4-3086-4dea-a929-70cf350c881a" ma:termSetId="b6092d92-d746-45d8-a871-90124c4705d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e923ed7cea4d4092a8dd36d4299ee8" ma:index="23" nillable="true" ma:taxonomy="true" ma:internalName="o5e923ed7cea4d4092a8dd36d4299ee8" ma:taxonomyFieldName="Inrichting" ma:displayName="Inrichting" ma:default="2;#KennisBasis:Kennisnetwerk:Vakgroep|cbe262ea-43e2-42ec-9207-e5c0d2c143cb" ma:fieldId="{85e923ed-7cea-4d40-92a8-dd36d4299ee8}" ma:sspId="3676cea4-3086-4dea-a929-70cf350c881a" ma:termSetId="565ce023-f112-470e-a5a5-03aa0b6a148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0f62153c0847b9889c85c3d2d4ecd7" ma:index="25" nillable="true" ma:taxonomy="true" ma:internalName="hc0f62153c0847b9889c85c3d2d4ecd7" ma:taxonomyFieldName="Organisatieonderdeel" ma:displayName="Organisatieonderdeel" ma:default="3;#Ingenieursbureau|9b904282-b3c0-464b-a9c1-c981b6016c99" ma:fieldId="{1c0f6215-3c08-47b9-889c-85c3d2d4ecd7}" ma:sspId="3676cea4-3086-4dea-a929-70cf350c881a" ma:termSetId="00be97c8-2dfd-4b60-9a89-0f8ff6d179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76192b166a6497a80a49e88ec534b5a" ma:index="27" nillable="true" ma:taxonomy="true" ma:internalName="e76192b166a6497a80a49e88ec534b5a" ma:taxonomyFieldName="GerelateerdeOrganisatieonderdelen" ma:displayName="Gerelateerde organisatieonderdelen" ma:default="3;#Ingenieursbureau|9b904282-b3c0-464b-a9c1-c981b6016c99" ma:fieldId="{e76192b1-66a6-497a-80a4-9e88ec534b5a}" ma:taxonomyMulti="true" ma:sspId="3676cea4-3086-4dea-a929-70cf350c881a" ma:termSetId="00be97c8-2dfd-4b60-9a89-0f8ff6d1794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98913-3846-4f08-8ba7-dc1a0ba2527b" elementFormDefault="qualified">
    <xsd:import namespace="http://schemas.microsoft.com/office/2006/documentManagement/types"/>
    <xsd:import namespace="http://schemas.microsoft.com/office/infopath/2007/PartnerControls"/>
    <xsd:element name="_dlc_DocId" ma:index="29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3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1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676cea4-3086-4dea-a929-70cf350c881a" ContentTypeId="0x01010091F31BF392871E4AB6E277D297859ADF01" PreviousValue="true"/>
</file>

<file path=customXml/itemProps1.xml><?xml version="1.0" encoding="utf-8"?>
<ds:datastoreItem xmlns:ds="http://schemas.openxmlformats.org/officeDocument/2006/customXml" ds:itemID="{61489917-56EB-4D63-886A-9F9D39DACD0C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  <ds:schemaRef ds:uri="02998913-3846-4f08-8ba7-dc1a0ba2527b"/>
  </ds:schemaRefs>
</ds:datastoreItem>
</file>

<file path=customXml/itemProps2.xml><?xml version="1.0" encoding="utf-8"?>
<ds:datastoreItem xmlns:ds="http://schemas.openxmlformats.org/officeDocument/2006/customXml" ds:itemID="{88038D94-EFF4-49E6-9760-CE80CB4E94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089EEB-C8FE-485B-A6B6-A91B2299E4A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85E139-479C-4E52-9902-B7368178C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02998913-3846-4f08-8ba7-dc1a0ba252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232C8C5-28A1-41B5-89E3-D590466614C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252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Meijer, Gabriël</cp:lastModifiedBy>
  <cp:revision>13</cp:revision>
  <dcterms:created xsi:type="dcterms:W3CDTF">2025-12-19T12:20:00Z</dcterms:created>
  <dcterms:modified xsi:type="dcterms:W3CDTF">2025-12-19T12:30:00Z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0x01010091F31BF392871E4AB6E277D297859ADF010008A8E96855AE184DA8E9BB966E7722A8</vt:lpwstr>
  </property>
  <property fmtid="{D5CDD505-2E9C-101B-9397-08002B2CF9AE}" pid="3" name="_dlc_DocIdItemGuid">
    <vt:lpwstr>0b00c4ef-8395-4373-9d44-6ac1b64ff557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Organisatieonderdeel">
    <vt:lpwstr>3;#Ingenieursbureau|9b904282-b3c0-464b-a9c1-c981b6016c99</vt:lpwstr>
  </property>
  <property fmtid="{D5CDD505-2E9C-101B-9397-08002B2CF9AE}" pid="21" name="KB Permalink">
    <vt:lpwstr>0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  <property fmtid="{D5CDD505-2E9C-101B-9397-08002B2CF9AE}" pid="24" name="ic6e37279ca6428ea043fdf2094f842d">
    <vt:lpwstr/>
  </property>
  <property fmtid="{D5CDD505-2E9C-101B-9397-08002B2CF9AE}" pid="25" name="KennisBasisProces">
    <vt:lpwstr/>
  </property>
  <property fmtid="{D5CDD505-2E9C-101B-9397-08002B2CF9AE}" pid="26" name="g6483b615fc746a3b3d4b3a5315e2a9d">
    <vt:lpwstr/>
  </property>
</Properties>
</file>